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Weinkeller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898371" name="019e3fe4-e765-78ee-b323-95a5da1a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728617" name="019e3fe4-e765-78ee-b323-95a5da1a025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6433146" name="019e3fff-2110-7923-b6be-0970260ad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827274" name="019e3fff-2110-7923-b6be-0970260adb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1213334" name="019e4014-dbb6-76d1-a2f4-4fd8b44b6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666942" name="019e4014-dbb6-76d1-a2f4-4fd8b44b63e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9925927" name="019e4064-2c12-7af5-84d1-65ffdce67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646830" name="019e4064-2c12-7af5-84d1-65ffdce6779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35489" name="019e3fe6-8bbe-711a-89ca-ef3af05b1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225923" name="019e3fe6-8bbe-711a-89ca-ef3af05b1d5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Weinkeller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9427849" name="019e3fe9-8be1-72a6-9862-6b68defc8d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981046" name="019e3fe9-8be1-72a6-9862-6b68defc8d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390560" name="019e4000-bdfe-79c0-8fca-c28c65a8f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623120" name="019e4000-bdfe-79c0-8fca-c28c65a8f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663400" name="019e4015-e936-78b0-ae23-f49ca56a2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8810" name="019e4015-e936-78b0-ae23-f49ca56a2ab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78538194" name="019e4042-d1e3-7789-b95c-be252b5599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31441" name="019e4042-d1e3-7789-b95c-be252b5599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4833191" name="019e4065-8630-7a11-b898-31f21a23ae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235465" name="019e4065-8630-7a11-b898-31f21a23ae5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Waschküche/ Gang/ Weinkeller/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09476429" name="019e3fdd-b717-7ce1-8734-a78b7cec6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252893" name="019e3fdd-b717-7ce1-8734-a78b7cec66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1357735" name="019e3fe8-8194-71d7-9daf-6d2ca4cdf1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674710" name="019e3fe8-8194-71d7-9daf-6d2ca4cdf1a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2991035" name="019e4002-36f8-7e8d-a91b-abd70847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46087" name="019e4002-36f8-7e8d-a91b-abd70847bf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74029913" name="019e4016-c777-7b09-9cb8-0c244fe61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89711" name="019e4016-c777-7b09-9cb8-0c244fe61f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6648501" name="019e401c-cd6e-7434-a34f-5e8a6e0b5a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24333" name="019e401c-cd6e-7434-a34f-5e8a6e0b5aa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0015652" name="019e4022-8bfa-7a65-9335-51b19509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17511" name="019e4022-8bfa-7a65-9335-51b19509f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1706362" name="019e4043-a83f-7644-b697-0fa98c3cf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25870" name="019e4043-a83f-7644-b697-0fa98c3cfe6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57819631" name="019e404d-2410-77bb-9052-96b99e5c4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844630" name="019e404d-2410-77bb-9052-96b99e5c4ac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UG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8487115" name="019e3fdf-d91d-786b-826c-21f31044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50617" name="019e3fdf-d91d-786b-826c-21f31044241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778571" name="019e4003-2a80-7ac8-b86c-3a0ea8fcd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894134" name="019e4003-2a80-7ac8-b86c-3a0ea8fcdff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6313063" name="019e4017-8501-7ca5-bbab-88d91155c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366720" name="019e4017-8501-7ca5-bbab-88d91155c4f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2146240" name="019e4023-8b4d-7318-a51e-98ce107683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49102" name="019e4023-8b4d-7318-a51e-98ce107683f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9738398" name="019e4044-4bc3-7549-b590-4fb629b2f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224075" name="019e4044-4bc3-7549-b590-4fb629b2f0b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7141491" name="019e404e-4c93-7b09-bffb-26e70cef8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769356" name="019e404e-4c93-7b09-bffb-26e70cef89a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684245" name="019e3fe1-513c-749d-838e-d03675bd6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86761" name="019e3fe1-513c-749d-838e-d03675bd6e4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15750"/>
                  <wp:effectExtent l="0" t="0" r="0" b="0"/>
                  <wp:docPr id="1116614257" name="019e419a-d28e-79e3-b41b-abf319048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19467" name="019e419a-d28e-79e3-b41b-abf31904850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1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443285" name="019e3fb7-59c8-7e8b-8a46-b733be65c6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87682" name="019e3fb7-59c8-7e8b-8a46-b733be65c64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832730" name="019e3fe3-00fa-74d2-b79a-85cd2498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291156" name="019e3fe3-00fa-74d2-b79a-85cd2498f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711311" name="019e4003-ffe9-7d33-b490-565c8ff99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44775" name="019e4003-ffe9-7d33-b490-565c8ff9979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Deckenleuchte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794284" name="019e4067-d3cd-7321-b6ac-5025660f3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62081" name="019e4067-d3cd-7321-b6ac-5025660f343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3570352" name="019e4069-24fb-763b-86a8-4d88a4468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160555" name="019e4069-24fb-763b-86a8-4d88a4468c3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5951851" name="019e406c-c4a0-7233-9cc4-eefc2df00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613437" name="019e406c-c4a0-7233-9cc4-eefc2df004d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58930845" name="019e4066-74e0-761f-a20c-a620ff0036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713483" name="019e4066-74e0-761f-a20c-a620ff00362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Obere Kirchstrasse 24, 8304 Wallisellen</w:t>
          </w:r>
        </w:p>
        <w:p>
          <w:pPr>
            <w:spacing w:before="0" w:after="0"/>
          </w:pPr>
          <w:r>
            <w:t>DN 915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